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0152330" name="019e9191-d9f2-7ea6-8226-c88403120f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293877" name="019e9191-d9f2-7ea6-8226-c88403120fe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/ 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4463079" name="019e9195-3423-7500-aa9e-4da0a038f5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7228918" name="019e9195-3423-7500-aa9e-4da0a038f56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7130215" name="019e91a1-7ff8-7881-9621-df67f0e9fa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9274143" name="019e91a1-7ff8-7881-9621-df67f0e9fa6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1430400" name="019e91a8-9386-7322-930f-7ec1a7dd05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2584610" name="019e91a8-9386-7322-930f-7ec1a7dd05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41923458" name="019e91ac-5a97-7096-bf4a-7a33c4275c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1024013" name="019e91ac-5a97-7096-bf4a-7a33c4275c0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42419935" name="019e9194-814d-7b1a-b7e8-e11d66780b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1300524" name="019e9194-814d-7b1a-b7e8-e11d66780b6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6657697" name="019e91a0-1d1f-7b69-a431-a454e11a24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9218087" name="019e91a0-1d1f-7b69-a431-a454e11a241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1749883" name="019e91ad-6ee2-7416-84e5-097fc7b13a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7206645" name="019e91ad-6ee2-7416-84e5-097fc7b13a5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8795696" name="019e91b1-b6da-71a0-8c92-92da93dde9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5095321" name="019e91b1-b6da-71a0-8c92-92da93dde97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/ 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0886011" name="019e9198-5189-73a6-8af1-75db2efaaa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6458745" name="019e9198-5189-73a6-8af1-75db2efaaa2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2173306" name="019e91a9-1e0b-71d2-a5ca-d86c67e6f9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2382855" name="019e91a9-1e0b-71d2-a5ca-d86c67e6f95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Haus  </w:t>
            </w:r>
          </w:p>
          <w:p>
            <w:pPr>
              <w:spacing w:before="0" w:after="0" w:line="240" w:lineRule="auto"/>
            </w:pPr>
            <w:r>
              <w:t>EG /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9391870" name="019e919a-30cb-7b13-8aa2-47817ec551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964752" name="019e919a-30cb-7b13-8aa2-47817ec551a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02441732" name="019e91a0-bbe5-7e54-a084-414d223789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7600478" name="019e91a0-bbe5-7e54-a084-414d223789ae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98592004" name="019e91ac-de69-7ebe-ae48-1d8f28debd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5648592" name="019e91ac-de69-7ebe-ae48-1d8f28debd6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69252870" name="019e91b1-4379-7a61-a6a1-99e370a160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167110" name="019e91b1-4379-7a61-a6a1-99e370a1607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2905852" name="019e91a2-a15e-7cd9-9f91-ea51bc674d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1981391" name="019e91a2-a15e-7cd9-9f91-ea51bc674dea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Ringstrasse 20, 5412 Turgi</w:t>
          </w:r>
        </w:p>
        <w:p>
          <w:pPr>
            <w:spacing w:before="0" w:after="0"/>
          </w:pPr>
          <w:r>
            <w:t>956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